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Неврология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  ·   Задач: 1   ·   Вопросов: 12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25.07.2026, 04:17 МСК · База обновлена: 23.07.2026, 11:23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—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—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1"/>
      </w:pPr>
      <w:r>
        <w:t>Ситуационная задача 0001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Специальность: </w:t>
      </w:r>
      <w:r>
        <w:t>Неврология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Женщина 37 лет госпитализирована в неврологическое отделение с прогрессирующей мышечной слабостью, нарушением самообслуживания.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На выраженную мышечную слабость, нарастающую после физической нагрузки, осиплость голоса, попёрхивание при еде.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Больна в течение года. Спустя 4 месяца после родов пациентка отметила периодическое опускание верхних век к вечеру. Иногда беспокоило двоение в глазах. Считала это результатом недосыпаний и переутомлений. Еще через 4 месяца появилось периодическое попёрхивание. После долгого разговора "садился голос". Состояние неуклонно ухудшалось. Стало трудно ходить, принимать пищу из-за проблем с глотанием, после жевания отвисала нижняя челюсть. Похудела на 8 кг.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С детства часто болеет простудными заболеваниями. В подростковом возрасте была травма головы с сотрясением головного мозга.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Состояние средней тяжести. Вес 60 кг, рост 164 см. Температура тела 36,60С. Кожные покровы обычной окраски и влажности. В легких дыхание везикулярное, хрипов нет. ЧДД 18 в мин. Тоны сердца ясные, ритмичные, ЧСС 78 уд/мин, АД 120/70 мм рт.ст. Живот мягкий, безболезненный. Печень, селезенка не увеличены. Стул, мочеиспускание в норме.</w:t>
      </w:r>
    </w:p>
    <w:p>
      <w:pPr>
        <w:spacing w:after="58"/>
      </w:pPr>
      <w:r>
        <w:rPr>
          <w:b w:val="0"/>
          <w:i w:val="0"/>
        </w:rPr>
        <w:t>*Неврологический статус*: Сознание ясное. Менингеальных симптомов нет. Речь дизартричная. Обоняние не нарушено. Зрачки равны, фотореакция живая. Нистагма нет. Асимметричный птоз. Рассогласованность движения глазных яблок. Небный и глоточный рефлексы живые. Дисфагия, дисфония. В процессе разговора речь становится все более неразборчивой. Отвисает нижняя челюсть, не может закрыть рот. Слабость мышц верхних конечностей до 4 б, нижних конечностей до 3,5 баллов, сухожильные рефлексы снижены. Нарушений чувствительности и координаторных нарушений нет.</w:t>
      </w:r>
    </w:p>
    <w:p>
      <w:pPr>
        <w:pStyle w:val="Heading2"/>
      </w:pPr>
      <w:r>
        <w:t>1. План обследования</w:t>
      </w:r>
    </w:p>
    <w:p>
      <w:pPr>
        <w:pStyle w:val="Heading3"/>
        <w:keepNext/>
      </w:pPr>
      <w:r>
        <w:rPr>
          <w:b/>
          <w:color w:val="173C49"/>
        </w:rPr>
        <w:t>Вопрос 1.</w:t>
      </w:r>
    </w:p>
    <w:p>
      <w:pPr>
        <w:keepNext/>
      </w:pPr>
      <w:r>
        <w:rPr>
          <w:b w:val="0"/>
          <w:i w:val="0"/>
        </w:rPr>
        <w:t>Необходимым методом обследования для постановки диагноза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анализ спинномозговой жидкости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электроэнцефалография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электронейромиографическое исследование (Декремент-тест)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общий анализ крови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5" descr="Правильный ответ: вариант 5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5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прозериновая проба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6" descr="Правильный ответ: вариант 6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6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исследование сыворотки крови для определения уровня аутоантител к ацетилхолиновым рецепторам (АХР)</w:t>
      </w:r>
    </w:p>
    <w:p>
      <w:pPr>
        <w:ind w:left="288"/>
      </w:pPr>
      <w:r>
        <w:rPr>
          <w:b/>
          <w:color w:val="173C49"/>
        </w:rPr>
        <w:t xml:space="preserve">Правильные ответы: </w:t>
      </w:r>
      <w:r>
        <w:rPr>
          <w:b/>
          <w:i w:val="0"/>
        </w:rPr>
        <w:t>3 — электронейромиографическое исследование (Декремент-тест); 5 — прозериновая проба; 6 — исследование сыворотки крови для определения уровня аутоантител к ацетилхолиновым рецепторам (АХР)</w:t>
      </w:r>
    </w:p>
    <w:p>
      <w:pPr>
        <w:ind w:left="504"/>
      </w:pPr>
      <w:r>
        <w:rPr>
          <w:b w:val="0"/>
          <w:i/>
        </w:rPr>
        <w:t>Электронейромиографическое исследование проводят для выявления нарушения нервно-мышечной передачи. В мышцах больных миастенией при стимуляции частотами 3 и 40 Гц выявляется декремент амплитуды М-ответа в серии последовательных импульсов. Большое значение для диагностики имеет обратимость электрофизиологических феноменов на фоне антихолинэстеразных препаратов – нарастание амплитуды М-ответа и уменьшение декремента.</w:t>
        <w:br/>
        <w:br/>
        <w:t>Неврология : национальное руководство : в 2-х т. / под ред. Е. И. Гусева, А. Н. Коновалова, В. И. Скворцовой. - 2-е изд., перераб. и доп. - Москва : ГЭОТАР-Медиа, 2022. - Т. 1. - 880 с. - (Серия "Национальные руководства").</w:t>
        <w:br/>
        <w:br/>
      </w:r>
      <w:hyperlink r:id="rId22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Фармакологический тест с введением прозерина - один из наиболее значимых критериев диагностики миастении.</w:t>
        <w:br/>
        <w:br/>
        <w:t>В основе оценки теста лежат колебания выраженности клинических симптомов. Проба оценивается как позитивная при полной и неполной компенсации клинических симптомов, сомнительной – при частичной компенсации и негативной при отсутствии каких либо изменений.</w:t>
        <w:br/>
        <w:br/>
        <w:t>Неврология. Национальное руководство. Краткое издание / под ред. Е. И. Гусева, А. Н. Коновалова, А. Б. Гехт. - М. : ГЭОТАР-Медиа, 2018. - 688 с. - ISBN 978-5-9704-4405-4.</w:t>
        <w:br/>
        <w:br/>
      </w:r>
      <w:hyperlink r:id="rId23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Повышение уровня аутоантител к ацетилхолиновым рецепторам - один из основных критериев диагностики миастении. У больных миастенией уровень АТ повышен. В норме концентрация антител к ацетилхолиновому рецептору не превышает 0,45 нмоль/л.</w:t>
        <w:br/>
        <w:br/>
        <w:t>Неврология : национальное руководство : в 2-х т. / под ред. Е. И. Гусева, А. Н. Коновалова, В. И. Скворцовой. - 2-е изд., перераб. и доп. - Москва : ГЭОТАР-Медиа, 2022. - Т. 1. - 880 с. - (Серия "Национальные руководства").</w:t>
        <w:br/>
        <w:br/>
      </w:r>
      <w:hyperlink r:id="rId24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2.</w:t>
      </w:r>
    </w:p>
    <w:p>
      <w:pPr>
        <w:keepNext/>
      </w:pPr>
      <w:r>
        <w:rPr>
          <w:b w:val="0"/>
          <w:i w:val="0"/>
        </w:rPr>
        <w:t>Дополнительным диагностическим методом является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компьютерная томография органов переднего средостения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оценка жизненной емкости легких (спирометрия)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электроэнцефалография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рентгенография грудной клетки в двух проекциях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компьютерная томография органов переднего средостения</w:t>
      </w:r>
    </w:p>
    <w:p>
      <w:pPr>
        <w:ind w:left="504"/>
      </w:pPr>
      <w:r>
        <w:rPr>
          <w:b w:val="0"/>
          <w:i/>
        </w:rPr>
        <w:t>Компьютерную томографию органов переднего средостения проводят для исключения патологии вилочковой железы (тимома, гиперплазия вилочковой железы) с целью определения дальнейшей тактики лечения. Миастения в сочетании с тимомой имеет более злокачественное течение и худший прогноз, требует оперативного лечения.</w:t>
        <w:br/>
        <w:br/>
        <w:t>Нервные болезни: Учебник/ В.А. Парфенов, Н.Н. Яхно, Г.Ю. Евзиков. — Москва : ООО «Издательство «Медицинское информационное агентство», 2018 г.</w:t>
        <w:br/>
        <w:br/>
      </w:r>
      <w:hyperlink r:id="rId26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2. Диагноз</w:t>
      </w:r>
    </w:p>
    <w:p>
      <w:pPr>
        <w:pStyle w:val="Heading3"/>
        <w:keepNext/>
      </w:pPr>
      <w:r>
        <w:rPr>
          <w:b/>
          <w:color w:val="173C49"/>
        </w:rPr>
        <w:t>Вопрос 3.</w:t>
      </w:r>
    </w:p>
    <w:p>
      <w:pPr>
        <w:keepNext/>
      </w:pPr>
      <w:r>
        <w:rPr>
          <w:b w:val="0"/>
          <w:i w:val="0"/>
        </w:rPr>
        <w:t>На основании проведенных обследований наиболее вероятным клиническим диагнозом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Хроническая воспалительная полиневропатия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Миопатия, генерализованная форма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Миастения, генерализованная форма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Инсульт в вертебрально-базилярном бассейне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Миастения, генерализованная форма</w:t>
      </w:r>
    </w:p>
    <w:p>
      <w:pPr>
        <w:ind w:left="504"/>
      </w:pPr>
      <w:r>
        <w:rPr>
          <w:b w:val="0"/>
          <w:i/>
        </w:rPr>
        <w:t>Диагноз миастении является несомненным (положительны 4 критерия диагностики):</w:t>
        <w:br/>
        <w:br/>
        <w:t>* Клинические данные</w:t>
        <w:br/>
        <w:br/>
        <w:t>* Положительный фармакологический тест с прозерином</w:t>
        <w:br/>
        <w:br/>
        <w:t>* Электронейромиографическое исследование</w:t>
        <w:br/>
        <w:br/>
        <w:t>* Повышение уровня аутоантител к АХР сыворотки крови</w:t>
        <w:br/>
        <w:br/>
        <w:t>Опухоль средостения (тимома) выявлена на КТ.</w:t>
        <w:br/>
        <w:br/>
        <w:t>Неврология : национальное руководство : в 2-х т. / под ред. Е. И. Гусева, А. Н. Коновалова, В. И. Скворцовой. - 2-е изд., перераб. и доп. - Москва : ГЭОТАР-Медиа, 2022. - Т. 1. - 880 с.</w:t>
        <w:br/>
        <w:br/>
      </w:r>
      <w:hyperlink r:id="rId27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t xml:space="preserve"> </w:t>
      </w:r>
      <w:hyperlink r:id="rId28">
        <w:r>
          <w:rPr>
            <w:color w:val="173C49"/>
            <w:u w:val="single"/>
          </w:rPr>
          <w:t>(2)</w:t>
        </w:r>
      </w:hyperlink>
      <w:r>
        <w:rPr>
          <w:b w:val="0"/>
          <w:i/>
        </w:rPr>
        <w:t xml:space="preserve"> </w:t>
      </w:r>
      <w:hyperlink r:id="rId24">
        <w:r>
          <w:rPr>
            <w:color w:val="173C49"/>
            <w:u w:val="single"/>
          </w:rPr>
          <w:t>(3)</w:t>
        </w:r>
      </w:hyperlink>
      <w:r>
        <w:rPr>
          <w:b w:val="0"/>
          <w:i/>
        </w:rPr>
        <w:t xml:space="preserve"> </w:t>
      </w:r>
      <w:hyperlink r:id="rId22">
        <w:r>
          <w:rPr>
            <w:color w:val="173C49"/>
            <w:u w:val="single"/>
          </w:rPr>
          <w:t>(4)</w:t>
        </w:r>
      </w:hyperlink>
      <w:r>
        <w:rPr>
          <w:b w:val="0"/>
          <w:i/>
        </w:rPr>
        <w:t xml:space="preserve"> </w:t>
      </w:r>
      <w:hyperlink r:id="rId29">
        <w:r>
          <w:rPr>
            <w:color w:val="173C49"/>
            <w:u w:val="single"/>
          </w:rPr>
          <w:t>(5)</w:t>
        </w:r>
      </w:hyperlink>
    </w:p>
    <w:p>
      <w:pPr>
        <w:pStyle w:val="Heading2"/>
      </w:pPr>
      <w:r>
        <w:t>3. Лечение</w:t>
      </w:r>
    </w:p>
    <w:p>
      <w:pPr>
        <w:pStyle w:val="Heading3"/>
        <w:keepNext/>
      </w:pPr>
      <w:r>
        <w:rPr>
          <w:b/>
          <w:color w:val="173C49"/>
        </w:rPr>
        <w:t>Вопрос 4.</w:t>
      </w:r>
    </w:p>
    <w:p>
      <w:pPr>
        <w:keepNext/>
      </w:pPr>
      <w:r>
        <w:rPr>
          <w:b w:val="0"/>
          <w:i w:val="0"/>
        </w:rPr>
        <w:t>Пациентке показано назначение антихолинэстеразных препаратов, хлорида калия, калийсберегающих диуретиков 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глюкокортикоидов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антиоксидантов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цитостатиков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иммуномодуляторов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глюкокортикоидов</w:t>
      </w:r>
    </w:p>
    <w:p>
      <w:pPr>
        <w:ind w:left="504"/>
      </w:pPr>
      <w:r>
        <w:rPr>
          <w:b w:val="0"/>
          <w:i/>
        </w:rPr>
        <w:t>С учетом наличия тяжелых бульбарных симптомов, приведших к нарушению питания пациентки, а также перед проведением операции, для достижения стойкой компенсации миастенических симптомов показано назначение глюкокортикоидов.</w:t>
        <w:br/>
        <w:br/>
        <w:t>Неврология : национальное руководство : в 2-х т. / под ред. Е. И. Гусева, А. Н. Коновалова, В. И. Скворцовой. - 2-е изд., перераб. и доп. - Москва : ГЭОТАР-Медиа, 2022. - Т. 1. - 880 с.</w:t>
        <w:br/>
        <w:br/>
      </w:r>
      <w:hyperlink r:id="rId30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5.</w:t>
      </w:r>
    </w:p>
    <w:p>
      <w:pPr>
        <w:keepNext/>
      </w:pPr>
      <w:r>
        <w:rPr>
          <w:b w:val="0"/>
          <w:i w:val="0"/>
        </w:rPr>
        <w:t>К побочным эффектам длительного приема глюкокортикоидных препаратов относят: повышение массы тела, нарушение толерантности к глюкозе 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тромбоцито- и лейкоцитопению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артериальную гипертензию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артериальную гипотензию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нарушение менструального цикла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артериальную гипертензию</w:t>
      </w:r>
    </w:p>
    <w:p>
      <w:pPr>
        <w:ind w:left="504"/>
      </w:pPr>
      <w:r>
        <w:rPr>
          <w:b w:val="0"/>
          <w:i/>
        </w:rPr>
        <w:t>Артериальная гипертензия на фоне приема глюкокортикоидов связана с задержкой натрия и увеличением объема циркулирующей крови, ГК-зависимой вазоконстрикцией, повышенным синтезом катехоламинов и экспрессией бета1-адренергических рецепторов, изменением чувствительности к норадреналину в результате повышенного синтеза эндотелина.</w:t>
        <w:br/>
        <w:br/>
        <w:t>Неврология : национальное руководство : в 2-х т. / под ред. Е. И. Гусева, А. Н. Коновалова, В. И. Скворцовой. - 2-е изд., перераб. и доп. - Москва : ГЭОТАР-Медиа, 2022. - Т. 1. - 880 с.</w:t>
        <w:br/>
        <w:br/>
      </w:r>
      <w:hyperlink r:id="rId32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6.</w:t>
      </w:r>
    </w:p>
    <w:p>
      <w:pPr>
        <w:keepNext/>
      </w:pPr>
      <w:r>
        <w:rPr>
          <w:b w:val="0"/>
          <w:i w:val="0"/>
        </w:rPr>
        <w:t>Критерием назначения кортикостероидной терапии при дебюте миастении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декремент амплитуды М-ответа при ЭНМГ исследовании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синдром патологической мышечной утомляемости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повышение уровня аутоантител к ацетилхолиновым рецепторам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начало заболевания с бульбарных нарушений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начало заболевания с бульбарных нарушений</w:t>
      </w:r>
    </w:p>
    <w:p>
      <w:pPr>
        <w:ind w:left="504"/>
      </w:pPr>
      <w:r>
        <w:rPr>
          <w:b w:val="0"/>
          <w:i/>
        </w:rPr>
        <w:t>Лечение кортикостероидами обусловлено в первую очередь необходимостью восстановления витальных функций, а также при дебюте заболевания с бульбарных нарушений.</w:t>
        <w:br/>
        <w:br/>
        <w:t>Неврология : национальное руководство : в 2-х т. / под ред. Е. И. Гусева, А. Н. Коновалова, В. И. Скворцовой. - 2-е изд., перераб. и доп. - Москва : ГЭОТАР-Медиа, 2022. - Т. 1. - 880 с.</w:t>
        <w:br/>
        <w:br/>
      </w:r>
      <w:hyperlink r:id="rId30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7.</w:t>
      </w:r>
    </w:p>
    <w:p>
      <w:pPr>
        <w:keepNext/>
      </w:pPr>
      <w:r>
        <w:rPr>
          <w:b w:val="0"/>
          <w:i w:val="0"/>
        </w:rPr>
        <w:t>Показанием для госпитализации в отделение интенсивной терапии и нейрореанимации являет(-ют)ся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диплопия, дисфония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дыхательная недостаточность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(+) фармакологический тест с прозерином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тимома средостения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дыхательная недостаточность</w:t>
      </w:r>
    </w:p>
    <w:p>
      <w:pPr>
        <w:ind w:left="504"/>
      </w:pPr>
      <w:r>
        <w:rPr>
          <w:b w:val="0"/>
          <w:i/>
        </w:rPr>
        <w:t>Показаниями для госпитализации в отделение интенсивной терапии и нейрореанимации являются дыхательные нарушения и прогрессирование бульбарных нарушений, которое может привести к тяжелым нарушениям глотания, дыхания.</w:t>
        <w:br/>
        <w:br/>
        <w:t>Неврология : национальное руководство : в 2-х т. / под ред. Е. И. Гусева, А. Н. Коновалова, В. И. Скворцовой. - 2-е изд., перераб. и доп. - Москва : ГЭОТАР-Медиа, 2022. - Т. 1. - 880 с.</w:t>
        <w:br/>
        <w:br/>
      </w:r>
      <w:hyperlink r:id="rId34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8.</w:t>
      </w:r>
    </w:p>
    <w:p>
      <w:pPr>
        <w:keepNext/>
      </w:pPr>
      <w:r>
        <w:rPr>
          <w:b w:val="0"/>
          <w:i w:val="0"/>
        </w:rPr>
        <w:t>Больным миастенией противопоказано назначение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петлевых диуретиков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венотоников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антиоксидантов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нейропротекторов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петлевых диуретиков</w:t>
      </w:r>
    </w:p>
    <w:p>
      <w:pPr>
        <w:ind w:left="504"/>
      </w:pPr>
      <w:r>
        <w:rPr>
          <w:b w:val="0"/>
          <w:i/>
        </w:rPr>
        <w:t>Все мочегонные препараты (кроме калий сберегающих диуретиков) снижают уровень калия в крови, что может усилить мышечную слабость и ухудшить состояние пациента.</w:t>
        <w:br/>
        <w:br/>
        <w:t>Неврология : национальное руководство : в 2-х т. / под ред. Е. И. Гусева, А. Н. Коновалова, В. И. Скворцовой. - 2-е изд., перераб. и доп. - Москва : ГЭОТАР-Медиа, 2022. - Т. 1. - 880 с.</w:t>
        <w:br/>
        <w:br/>
      </w:r>
      <w:hyperlink r:id="rId35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9.</w:t>
      </w:r>
    </w:p>
    <w:p>
      <w:pPr>
        <w:keepNext/>
      </w:pPr>
      <w:r>
        <w:rPr>
          <w:b w:val="0"/>
          <w:i w:val="0"/>
        </w:rPr>
        <w:t>Больным миастенией противопоказано назначение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антиоксидантов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4" name="Picture 14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нейролептиков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витаминов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глюкокортикоидов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нейролептиков</w:t>
      </w:r>
    </w:p>
    <w:p>
      <w:pPr>
        <w:ind w:left="504"/>
      </w:pPr>
      <w:r>
        <w:rPr>
          <w:b w:val="0"/>
          <w:i/>
        </w:rPr>
        <w:t>При миастении противопоказаны инсоляции, чрезмерные физические нагрузки, препараты магния, курареподобные миорелаксанты, нейролептики и транквилизаторы (кроме тофизопама), гамма-оксимасляная кислота, мочегонные [кроме спиронолактона и других спиронолактонов], антибиотики аминогликозиды (гентамицин, стрептомицин, неомицин, канамицин, мономицин℘, тобрамицин, сизомицин, амикацин, дидезоксиканамицин-В, нетилмицин), фторхинолоны (эноксацин, норфлоксацин, ципрофлоксацин, офлоксацин, флероксацин, ломефлоксацин, спарфлоксацин), а тетрациклин — под наблюдением врача, фторсодержащие кортикостероиды (дексаметазон, триамцинолон), производные хинина, D-пеницилламин.</w:t>
        <w:br/>
        <w:br/>
        <w:t>Неврология : национальное руководство : в 2-х т. / под ред. Е. И. Гусева, А. Н. Коновалова, В. И. Скворцовой. - 2-е изд., перераб. и доп. - Москва : ГЭОТАР-Медиа, 2022. - Т. 1. - 880 с.</w:t>
        <w:br/>
        <w:br/>
      </w:r>
      <w:hyperlink r:id="rId35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4. Вариатив</w:t>
      </w:r>
    </w:p>
    <w:p>
      <w:pPr>
        <w:pStyle w:val="Heading3"/>
        <w:keepNext/>
      </w:pPr>
      <w:r>
        <w:rPr>
          <w:b/>
          <w:color w:val="173C49"/>
        </w:rPr>
        <w:t>Вопрос 10.</w:t>
      </w:r>
    </w:p>
    <w:p>
      <w:pPr>
        <w:keepNext/>
      </w:pPr>
      <w:r>
        <w:rPr>
          <w:b w:val="0"/>
          <w:i w:val="0"/>
        </w:rPr>
        <w:t>При миастении возможно развитие кризов: миастенического, смешанного 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5" name="Picture 15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холинергического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гипертонического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гипогликемического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кетоацидотического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холинергического</w:t>
      </w:r>
    </w:p>
    <w:p>
      <w:pPr>
        <w:ind w:left="504"/>
      </w:pPr>
      <w:r>
        <w:rPr>
          <w:b w:val="0"/>
          <w:i/>
        </w:rPr>
        <w:t>Передозировка антихолинестеразных препаратов может привести к развитию холинергического криза</w:t>
        <w:br/>
        <w:br/>
        <w:t>Неврология : национальное руководство : в 2-х т. / под ред. Е. И. Гусева, А. Н. Коновалова, В. И. Скворцовой. - 2-е изд., перераб. и доп. - Москва : ГЭОТАР-Медиа, 2022. - Т. 1. - 880 с.</w:t>
        <w:br/>
        <w:br/>
      </w:r>
      <w:hyperlink r:id="rId36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11.</w:t>
      </w:r>
    </w:p>
    <w:p>
      <w:pPr>
        <w:keepNext/>
      </w:pPr>
      <w:r>
        <w:rPr>
          <w:b w:val="0"/>
          <w:i w:val="0"/>
        </w:rPr>
        <w:t>В лечении холинергического криза при миастении используют ИВЛ 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6" name="Picture 16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плазмаферез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петлевые диуретики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антихолинэстеразные препараты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антибактериальные препараты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плазмаферез</w:t>
      </w:r>
    </w:p>
    <w:p>
      <w:pPr>
        <w:ind w:left="504"/>
      </w:pPr>
      <w:r>
        <w:rPr>
          <w:b w:val="0"/>
          <w:i/>
        </w:rPr>
        <w:t>Процедура плазмофереза приводит к быстрому улучшению состояния больных за счет удаления циркулирующих аутоантител, иммунных комплексов, передозированных лекарственных препаратов.</w:t>
        <w:br/>
        <w:br/>
        <w:t>Неврология : национальное руководство : в 2-х т. / под ред. Е. И. Гусева, А. Н. Коновалова, В. И. Скворцовой. - 2-е изд., перераб. и доп. - Москва : ГЭОТАР-Медиа, 2022. - Т. 1. - 880 с.</w:t>
        <w:br/>
        <w:br/>
      </w:r>
      <w:hyperlink r:id="rId37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12.</w:t>
      </w:r>
    </w:p>
    <w:p>
      <w:pPr>
        <w:keepNext/>
      </w:pPr>
      <w:r>
        <w:rPr>
          <w:b w:val="0"/>
          <w:i w:val="0"/>
        </w:rPr>
        <w:t>При лечении миастенического криза используют ИВЛ, плазмаферез 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амоксициллин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амитриптилин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7" name="Picture 17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иммуноголобулин G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фуросемид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иммуноголобулин G</w:t>
      </w:r>
    </w:p>
    <w:p>
      <w:pPr>
        <w:ind w:left="504"/>
      </w:pPr>
      <w:r>
        <w:rPr>
          <w:b w:val="0"/>
          <w:i/>
        </w:rPr>
        <w:t>Введение иммуноглобулинов, как правило, приводит к быстрому улучшению состояния больного. Высокие дозы иммуноглобулинов способны подавлять иммунные процессы, играющие ведущую роль в патогенезе миастении и миастенического криза.</w:t>
        <w:br/>
        <w:br/>
        <w:t>Неврология : национальное руководство : в 2-х т. / под ред. Е. И. Гусева, А. Н. Коновалова, В. И. Скворцовой. - 2-е изд., перераб. и доп. - Москва : ГЭОТАР-Медиа, 2022. - Т. 1. - 880 с.</w:t>
        <w:br/>
        <w:br/>
      </w:r>
      <w:hyperlink r:id="rId38">
        <w:r>
          <w:rPr>
            <w:color w:val="173C49"/>
            <w:u w:val="single"/>
          </w:rPr>
          <w:t>(1)</w:t>
        </w:r>
      </w:hyperlink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Неврология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image" Target="media/image5.png"/><Relationship Id="rId21" Type="http://schemas.openxmlformats.org/officeDocument/2006/relationships/image" Target="media/image6.png"/><Relationship Id="rId22" Type="http://schemas.openxmlformats.org/officeDocument/2006/relationships/hyperlink" Target="https://library.mededtech.ru/rest/documents/ISBN9785970466728/?anchor=paragraph_uo9n6h#paragraph_uo9n6h" TargetMode="External"/><Relationship Id="rId23" Type="http://schemas.openxmlformats.org/officeDocument/2006/relationships/hyperlink" Target="https://library.mededtech.ru/rest/documents/4bd3-f6593c-6116cd/?anchor=paragraph_6d1k3r#paragraph_6d1k3r" TargetMode="External"/><Relationship Id="rId24" Type="http://schemas.openxmlformats.org/officeDocument/2006/relationships/hyperlink" Target="https://library.mededtech.ru/rest/documents/ISBN9785970466728/?anchor=paragraph_3lktqi#paragraph_3lktqi" TargetMode="External"/><Relationship Id="rId25" Type="http://schemas.openxmlformats.org/officeDocument/2006/relationships/image" Target="media/image7.png"/><Relationship Id="rId26" Type="http://schemas.openxmlformats.org/officeDocument/2006/relationships/hyperlink" Target="https://library.mededtech.ru/rest/documents/Nervnye_bolezni/?anchor=paragraph_2g85i7#paragraph_2g85i7" TargetMode="External"/><Relationship Id="rId27" Type="http://schemas.openxmlformats.org/officeDocument/2006/relationships/hyperlink" Target="https://library.mededtech.ru/rest/documents/ISBN9785970466728/?anchor=paragraph_q33nj0#paragraph_q33nj0" TargetMode="External"/><Relationship Id="rId28" Type="http://schemas.openxmlformats.org/officeDocument/2006/relationships/hyperlink" Target="https://library.mededtech.ru/rest/documents/ISBN9785970466728/?anchor=paragraph_62cqo4#paragraph_62cqo4" TargetMode="External"/><Relationship Id="rId29" Type="http://schemas.openxmlformats.org/officeDocument/2006/relationships/hyperlink" Target="https://library.mededtech.ru/rest/documents/ISBN9785970466728/?anchor=paragraph_kuimm2#paragraph_kuimm2" TargetMode="External"/><Relationship Id="rId30" Type="http://schemas.openxmlformats.org/officeDocument/2006/relationships/hyperlink" Target="https://library.mededtech.ru/rest/documents/ISBN9785970466728/?anchor=paragraph_idjup7#paragraph_idjup7" TargetMode="External"/><Relationship Id="rId31" Type="http://schemas.openxmlformats.org/officeDocument/2006/relationships/image" Target="media/image8.png"/><Relationship Id="rId32" Type="http://schemas.openxmlformats.org/officeDocument/2006/relationships/hyperlink" Target="https://library.mededtech.ru/rest/documents/ISBN9785970466728/?anchor=paragraph_bke30d#paragraph_bke30d" TargetMode="External"/><Relationship Id="rId33" Type="http://schemas.openxmlformats.org/officeDocument/2006/relationships/image" Target="media/image9.png"/><Relationship Id="rId34" Type="http://schemas.openxmlformats.org/officeDocument/2006/relationships/hyperlink" Target="https://library.mededtech.ru/rest/documents/ISBN9785970466728/?anchor=paragraph_hp9igo#paragraph_hp9igo" TargetMode="External"/><Relationship Id="rId35" Type="http://schemas.openxmlformats.org/officeDocument/2006/relationships/hyperlink" Target="https://library.mededtech.ru/rest/documents/ISBN9785970466728/?anchor=paragraph_srla42#paragraph_srla42" TargetMode="External"/><Relationship Id="rId36" Type="http://schemas.openxmlformats.org/officeDocument/2006/relationships/hyperlink" Target="https://library.mededtech.ru/rest/documents/ISBN9785970466728/?anchor=paragraph_li8892#paragraph_li8892" TargetMode="External"/><Relationship Id="rId37" Type="http://schemas.openxmlformats.org/officeDocument/2006/relationships/hyperlink" Target="https://library.mededtech.ru/rest/documents/ISBN9785970466728/?anchor=paragraph_rssju1#paragraph_rssju1" TargetMode="External"/><Relationship Id="rId38" Type="http://schemas.openxmlformats.org/officeDocument/2006/relationships/hyperlink" Target="https://library.mededtech.ru/rest/documents/ISBN9785970466728/?anchor=paragraph_a6dqv1#paragraph_a6dqv1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